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696789573" name="0deda1d0-1963-11f1-a2b8-5f3da32773a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21847538" name="0deda1d0-1963-11f1-a2b8-5f3da32773aa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396026198" name="7fd37fe0-1963-11f1-a2b8-5f3da32773a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63494354" name="7fd37fe0-1963-11f1-a2b8-5f3da32773aa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61535405" name="27717640-1963-11f1-a2b8-5f3da32773a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00442952" name="27717640-1963-11f1-a2b8-5f3da32773aa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/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588942922" name="69610a20-1963-11f1-a2b8-5f3da32773a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26035618" name="69610a20-1963-11f1-a2b8-5f3da32773aa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/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909636107" name="3688d5b0-1963-11f1-a2b8-5f3da32773a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99518092" name="3688d5b0-1963-11f1-a2b8-5f3da32773aa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Wohnbereich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923785972" name="52126530-1963-11f1-a2b8-5f3da32773a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89692433" name="52126530-1963-11f1-a2b8-5f3da32773aa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VIa Sut Falun 8, 7165 Breil-Brigels, Schweiz</w:t>
          </w:r>
        </w:p>
        <w:p>
          <w:pPr>
            <w:spacing w:before="0" w:after="0"/>
          </w:pPr>
          <w:r>
            <w:t>776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